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3239369" name="780ad270-b8b2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916600" name="780ad270-b8b2-11f0-922b-2f8c90c6f11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3885057" name="94fa3e10-b8b3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369019" name="94fa3e10-b8b3-11f0-922b-2f8c90c6f11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Lager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2369291" name="64b5e900-b8b5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584966" name="64b5e900-b8b5-11f0-922b-2f8c90c6f11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Kerzenlager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9634730" name="7a079000-b8b6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1778835" name="7a079000-b8b6-11f0-922b-2f8c90c6f11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1290680" name="17a8317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001952" name="17a83170-b8b7-11f0-922b-2f8c90c6f11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5447696" name="57f2c7e0-b8b7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246091" name="57f2c7e0-b8b7-11f0-922b-2f8c90c6f11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WC / Stube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1435945" name="81f81da0-b8b8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8030259" name="81f81da0-b8b8-11f0-922b-2f8c90c6f11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2778574" name="218ffb3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6370996" name="218ffb30-b8b9-11f0-922b-2f8c90c6f11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3548549" name="4dd23e10-b8b9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264722" name="4dd23e10-b8b9-11f0-922b-2f8c90c6f11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3411544" name="4705b6b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650020" name="4705b6b0-b8ba-11f0-922b-2f8c90c6f11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/ Lagerraum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952027" name="59f2611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656347" name="59f26110-b8ba-11f0-922b-2f8c90c6f11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Lagerraum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3069020" name="6afba57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9186415" name="6afba570-b8ba-11f0-922b-2f8c90c6f11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225298" name="d0eac500-b8ba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1762697" name="d0eac500-b8ba-11f0-922b-2f8c90c6f11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613700" name="79d73ef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413125" name="79d73ef0-b8bb-11f0-922b-2f8c90c6f11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Stube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8857080" name="99045b0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903702" name="99045b00-b8bb-11f0-922b-2f8c90c6f11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2474584" name="d9751710-b8bb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765672" name="d9751710-b8bb-11f0-922b-2f8c90c6f11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1226934" name="01221a6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1940171" name="01221a60-b8bc-11f0-922b-2f8c90c6f11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Musikzimmer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6255873" name="a528c3c0-b8bc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723912" name="a528c3c0-b8bc-11f0-922b-2f8c90c6f11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2894948" name="3dc9a400-b8bd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998885" name="3dc9a400-b8bd-11f0-922b-2f8c90c6f11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9932201" name="4781c7b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710524" name="4781c7b0-b8be-11f0-922b-2f8c90c6f11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WHG.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6107129" name="5dc1469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4943397" name="5dc14690-b8be-11f0-922b-2f8c90c6f11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9445053" name="71fc42e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6058335" name="71fc42e0-b8be-11f0-922b-2f8c90c6f11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WHG. Küche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0314843" name="8154f11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792501" name="8154f110-b8be-11f0-922b-2f8c90c6f11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WHG. Wohnzimmer / Eingang / 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1873236" name="c667bdf0-b8be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4810117" name="c667bdf0-b8be-11f0-922b-2f8c90c6f11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210325" name="5a51a5d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240178" name="5a51a5d0-b8bf-11f0-922b-2f8c90c6f11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4745321" name="b290700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575065" name="b2907000-b8bf-11f0-922b-2f8c90c6f11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WHG.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0516135" name="c8a869b0-b8bf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4720986" name="c8a869b0-b8bf-11f0-922b-2f8c90c6f11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WHG.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4126660" name="0e22f91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3827861" name="0e22f910-b8c0-11f0-922b-2f8c90c6f11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WHG.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3920054" name="2684bbb0-b8c0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818259" name="2684bbb0-b8c0-11f0-922b-2f8c90c6f11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704440" name="199305f0-b8c1-11f0-922b-2f8c90c6f11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4427036" name="199305f0-b8c1-11f0-922b-2f8c90c6f11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Dorfstrasse 14, 9300 Wittenbach</w:t>
          </w:r>
        </w:p>
        <w:p>
          <w:pPr>
            <w:spacing w:before="0" w:after="0"/>
          </w:pPr>
          <w:r>
            <w:t>552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